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7106E278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B45980">
        <w:t>A</w:t>
      </w:r>
      <w:r w:rsidR="00207FFB">
        <w:t>.</w:t>
      </w:r>
      <w:r>
        <w:t xml:space="preserve"> Akkoordverklaring</w:t>
      </w:r>
      <w:bookmarkEnd w:id="0"/>
      <w:r w:rsidR="004E48B1">
        <w:t>-V1.0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960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255281EB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4C028F">
              <w:rPr>
                <w:szCs w:val="18"/>
              </w:rPr>
              <w:t xml:space="preserve"> </w:t>
            </w:r>
            <w:r w:rsidR="00825EF7">
              <w:rPr>
                <w:szCs w:val="18"/>
              </w:rPr>
              <w:t xml:space="preserve">Beheer en Onderhoud MIVSP-locaties </w:t>
            </w:r>
            <w:r w:rsidR="004C028F">
              <w:rPr>
                <w:szCs w:val="18"/>
              </w:rPr>
              <w:t>- 311</w:t>
            </w:r>
            <w:r w:rsidR="00825EF7">
              <w:rPr>
                <w:szCs w:val="18"/>
              </w:rPr>
              <w:t>84050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406E693F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</w:t>
            </w:r>
            <w:bookmarkStart w:id="1" w:name="_GoBack"/>
            <w:bookmarkEnd w:id="1"/>
            <w:r w:rsidRPr="009E7602">
              <w:rPr>
                <w:szCs w:val="18"/>
              </w:rPr>
              <w:t>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32D949C1" w:rsidR="00BD05EA" w:rsidRPr="009E7602" w:rsidRDefault="00BD05EA" w:rsidP="004710E1">
            <w:pPr>
              <w:pStyle w:val="Lijstalinea"/>
              <w:numPr>
                <w:ilvl w:val="0"/>
                <w:numId w:val="31"/>
              </w:numPr>
              <w:ind w:left="634" w:hanging="283"/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207FFB">
              <w:rPr>
                <w:szCs w:val="18"/>
              </w:rPr>
              <w:t xml:space="preserve">dienstverleningsovereenkomst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DB004C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7C443FAF" w14:textId="77777777" w:rsidR="00561A9B" w:rsidRDefault="00561A9B" w:rsidP="00561A9B">
            <w:pPr>
              <w:rPr>
                <w:szCs w:val="18"/>
              </w:rPr>
            </w:pPr>
          </w:p>
          <w:p w14:paraId="1F6E3282" w14:textId="6B3CC25D" w:rsidR="00561A9B" w:rsidRDefault="00561A9B" w:rsidP="00561A9B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14F95AB4" w14:textId="77777777" w:rsidR="00561A9B" w:rsidRPr="000D31CC" w:rsidRDefault="00561A9B" w:rsidP="00561A9B">
            <w:pPr>
              <w:rPr>
                <w:szCs w:val="18"/>
              </w:rPr>
            </w:pPr>
          </w:p>
          <w:p w14:paraId="61945BC6" w14:textId="45A7B800" w:rsidR="00561A9B" w:rsidRPr="000D31CC" w:rsidRDefault="00561A9B" w:rsidP="004710E1">
            <w:pPr>
              <w:pStyle w:val="Lijstalinea"/>
              <w:numPr>
                <w:ilvl w:val="0"/>
                <w:numId w:val="32"/>
              </w:numPr>
              <w:ind w:left="634" w:hanging="283"/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</w:t>
            </w:r>
            <w:r>
              <w:rPr>
                <w:szCs w:val="18"/>
              </w:rPr>
              <w:t>htspersoon, entiteit of lichaam.</w:t>
            </w:r>
          </w:p>
          <w:p w14:paraId="13919DC3" w14:textId="75776A28" w:rsidR="00561A9B" w:rsidRPr="000D31CC" w:rsidRDefault="00561A9B" w:rsidP="004710E1">
            <w:pPr>
              <w:pStyle w:val="Lijstalinea"/>
              <w:numPr>
                <w:ilvl w:val="0"/>
                <w:numId w:val="32"/>
              </w:numPr>
              <w:ind w:left="634" w:hanging="283"/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14:paraId="545E0BB8" w14:textId="2E87F82D" w:rsidR="00561A9B" w:rsidRPr="000D31CC" w:rsidRDefault="00561A9B" w:rsidP="004710E1">
            <w:pPr>
              <w:pStyle w:val="Lijstalinea"/>
              <w:numPr>
                <w:ilvl w:val="0"/>
                <w:numId w:val="32"/>
              </w:numPr>
              <w:ind w:left="634" w:hanging="283"/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6F46F6E" w14:textId="77777777" w:rsidR="00561A9B" w:rsidRPr="000D31CC" w:rsidRDefault="00561A9B" w:rsidP="004710E1">
            <w:pPr>
              <w:pStyle w:val="Lijstalinea"/>
              <w:numPr>
                <w:ilvl w:val="0"/>
                <w:numId w:val="32"/>
              </w:numPr>
              <w:ind w:left="634" w:hanging="283"/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686416BA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506E2B">
        <w:trPr>
          <w:trHeight w:val="3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16E6DF08" w:rsidR="009F143D" w:rsidRPr="006E3446" w:rsidRDefault="00825EF7" w:rsidP="00AB494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>
              <w:rPr>
                <w:szCs w:val="18"/>
                <w:lang w:val="es-ES"/>
              </w:rPr>
              <w:t xml:space="preserve">Beheer en </w:t>
            </w:r>
            <w:r w:rsidR="00AB494A">
              <w:rPr>
                <w:szCs w:val="18"/>
                <w:lang w:val="es-ES"/>
              </w:rPr>
              <w:t xml:space="preserve">Onderhoud MIVSP-locaties </w:t>
            </w:r>
            <w:r w:rsidR="00E378EE">
              <w:rPr>
                <w:szCs w:val="18"/>
                <w:lang w:val="es-ES"/>
              </w:rPr>
              <w:t>- 3118</w:t>
            </w:r>
            <w:r w:rsidR="00AB494A">
              <w:rPr>
                <w:szCs w:val="18"/>
                <w:lang w:val="es-ES"/>
              </w:rPr>
              <w:t>4050</w:t>
            </w:r>
          </w:p>
        </w:tc>
      </w:tr>
      <w:tr w:rsidR="007725D4" w14:paraId="5AEABD37" w14:textId="77777777" w:rsidTr="00506E2B">
        <w:trPr>
          <w:trHeight w:val="3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506E2B">
        <w:trPr>
          <w:trHeight w:val="3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2031AF08" w14:textId="77777777" w:rsidR="00DB004C" w:rsidRDefault="00DB004C" w:rsidP="00BD05EA"/>
    <w:p w14:paraId="5AEABD43" w14:textId="49F20B96" w:rsidR="00241548" w:rsidRPr="00DB004C" w:rsidRDefault="00DB004C" w:rsidP="009B3F1A">
      <w:pPr>
        <w:rPr>
          <w:i/>
        </w:rPr>
      </w:pPr>
      <w:r w:rsidRPr="00DB004C">
        <w:rPr>
          <w:i/>
        </w:rPr>
        <w:t>*) Een Inschrijving onder voorwaarden is niet</w:t>
      </w:r>
      <w:r w:rsidR="00506E2B">
        <w:rPr>
          <w:i/>
        </w:rPr>
        <w:t xml:space="preserve"> toegestaan.</w:t>
      </w:r>
    </w:p>
    <w:sectPr w:rsidR="00241548" w:rsidRPr="00DB004C" w:rsidSect="00AD6173">
      <w:footerReference w:type="default" r:id="rId11"/>
      <w:pgSz w:w="11906" w:h="16838"/>
      <w:pgMar w:top="1417" w:right="1417" w:bottom="1417" w:left="1417" w:header="709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9234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0900FA" w14:textId="77777777" w:rsidR="00AB494A" w:rsidRDefault="00AB494A" w:rsidP="00AB494A"/>
          <w:p w14:paraId="136094CE" w14:textId="3AF5681F" w:rsidR="00C539BB" w:rsidRDefault="00EA2E07" w:rsidP="00AB494A">
            <w:r>
              <w:rPr>
                <w:sz w:val="16"/>
                <w:szCs w:val="16"/>
              </w:rPr>
              <w:t xml:space="preserve">Openbare </w:t>
            </w:r>
            <w:r w:rsidR="00617697" w:rsidRPr="00617697">
              <w:rPr>
                <w:sz w:val="16"/>
                <w:szCs w:val="16"/>
              </w:rPr>
              <w:t>E</w:t>
            </w:r>
            <w:r w:rsidR="00AB494A" w:rsidRPr="00617697">
              <w:rPr>
                <w:sz w:val="16"/>
                <w:szCs w:val="16"/>
              </w:rPr>
              <w:t>uropese aanbesteding Beheer en Onderhoud MIVSP-locaties – 31184050</w:t>
            </w:r>
            <w:r>
              <w:rPr>
                <w:szCs w:val="18"/>
              </w:rPr>
              <w:t xml:space="preserve">  </w:t>
            </w:r>
            <w:r w:rsidR="00617697">
              <w:rPr>
                <w:szCs w:val="18"/>
              </w:rPr>
              <w:t xml:space="preserve">          </w:t>
            </w:r>
            <w:r w:rsidR="00C539BB">
              <w:t xml:space="preserve">Pagina </w:t>
            </w:r>
            <w:r w:rsidR="00C539BB">
              <w:rPr>
                <w:b/>
                <w:bCs/>
                <w:sz w:val="24"/>
              </w:rPr>
              <w:fldChar w:fldCharType="begin"/>
            </w:r>
            <w:r w:rsidR="00C539BB">
              <w:rPr>
                <w:b/>
                <w:bCs/>
              </w:rPr>
              <w:instrText>PAGE</w:instrText>
            </w:r>
            <w:r w:rsidR="00C539BB">
              <w:rPr>
                <w:b/>
                <w:bCs/>
                <w:sz w:val="24"/>
              </w:rPr>
              <w:fldChar w:fldCharType="separate"/>
            </w:r>
            <w:r w:rsidR="001C707E">
              <w:rPr>
                <w:b/>
                <w:bCs/>
                <w:noProof/>
              </w:rPr>
              <w:t>1</w:t>
            </w:r>
            <w:r w:rsidR="00C539BB">
              <w:rPr>
                <w:b/>
                <w:bCs/>
                <w:sz w:val="24"/>
              </w:rPr>
              <w:fldChar w:fldCharType="end"/>
            </w:r>
            <w:r w:rsidR="00C539BB">
              <w:t xml:space="preserve"> van </w:t>
            </w:r>
            <w:r w:rsidR="00C539BB">
              <w:rPr>
                <w:b/>
                <w:bCs/>
                <w:sz w:val="24"/>
              </w:rPr>
              <w:fldChar w:fldCharType="begin"/>
            </w:r>
            <w:r w:rsidR="00C539BB">
              <w:rPr>
                <w:b/>
                <w:bCs/>
              </w:rPr>
              <w:instrText>NUMPAGES</w:instrText>
            </w:r>
            <w:r w:rsidR="00C539BB">
              <w:rPr>
                <w:b/>
                <w:bCs/>
                <w:sz w:val="24"/>
              </w:rPr>
              <w:fldChar w:fldCharType="separate"/>
            </w:r>
            <w:r w:rsidR="001C707E">
              <w:rPr>
                <w:b/>
                <w:bCs/>
                <w:noProof/>
              </w:rPr>
              <w:t>1</w:t>
            </w:r>
            <w:r w:rsidR="00C539BB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09F3451" w14:textId="4D99766A" w:rsidR="0069767C" w:rsidRPr="0069767C" w:rsidRDefault="0069767C">
    <w:pPr>
      <w:pStyle w:val="Voettekst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3504"/>
    <w:rsid w:val="00025D6D"/>
    <w:rsid w:val="00077C3B"/>
    <w:rsid w:val="000E1F3B"/>
    <w:rsid w:val="001C707E"/>
    <w:rsid w:val="001D6F03"/>
    <w:rsid w:val="00207FFB"/>
    <w:rsid w:val="00241548"/>
    <w:rsid w:val="002A6578"/>
    <w:rsid w:val="002B1092"/>
    <w:rsid w:val="002E0FD2"/>
    <w:rsid w:val="0030704D"/>
    <w:rsid w:val="0038549E"/>
    <w:rsid w:val="00395E2F"/>
    <w:rsid w:val="003C4BF2"/>
    <w:rsid w:val="0040142D"/>
    <w:rsid w:val="0040571B"/>
    <w:rsid w:val="00441141"/>
    <w:rsid w:val="00450447"/>
    <w:rsid w:val="004710E1"/>
    <w:rsid w:val="004B0EA1"/>
    <w:rsid w:val="004C028F"/>
    <w:rsid w:val="004D766D"/>
    <w:rsid w:val="004E48B1"/>
    <w:rsid w:val="00506E2B"/>
    <w:rsid w:val="0054700F"/>
    <w:rsid w:val="00552087"/>
    <w:rsid w:val="00561A9B"/>
    <w:rsid w:val="005A4FBE"/>
    <w:rsid w:val="005D2CF1"/>
    <w:rsid w:val="005E046F"/>
    <w:rsid w:val="006006F5"/>
    <w:rsid w:val="00617697"/>
    <w:rsid w:val="00637704"/>
    <w:rsid w:val="0069767C"/>
    <w:rsid w:val="006A5457"/>
    <w:rsid w:val="006D2E66"/>
    <w:rsid w:val="006E3446"/>
    <w:rsid w:val="006F42D7"/>
    <w:rsid w:val="0073653F"/>
    <w:rsid w:val="00765CD9"/>
    <w:rsid w:val="007725D4"/>
    <w:rsid w:val="007802C5"/>
    <w:rsid w:val="007F4AEA"/>
    <w:rsid w:val="00825EF7"/>
    <w:rsid w:val="00827B80"/>
    <w:rsid w:val="0088501B"/>
    <w:rsid w:val="008A485C"/>
    <w:rsid w:val="008E3581"/>
    <w:rsid w:val="008E382C"/>
    <w:rsid w:val="00905289"/>
    <w:rsid w:val="00922BE2"/>
    <w:rsid w:val="009B3F1A"/>
    <w:rsid w:val="009C5CF5"/>
    <w:rsid w:val="009E4CA9"/>
    <w:rsid w:val="009E7602"/>
    <w:rsid w:val="009F143D"/>
    <w:rsid w:val="00A13851"/>
    <w:rsid w:val="00A32591"/>
    <w:rsid w:val="00A77ABF"/>
    <w:rsid w:val="00A863E9"/>
    <w:rsid w:val="00AB10B8"/>
    <w:rsid w:val="00AB494A"/>
    <w:rsid w:val="00AC3B86"/>
    <w:rsid w:val="00AD6173"/>
    <w:rsid w:val="00B022C4"/>
    <w:rsid w:val="00B0387D"/>
    <w:rsid w:val="00B04831"/>
    <w:rsid w:val="00B04864"/>
    <w:rsid w:val="00B45980"/>
    <w:rsid w:val="00B559E9"/>
    <w:rsid w:val="00B72222"/>
    <w:rsid w:val="00B80650"/>
    <w:rsid w:val="00B95AA2"/>
    <w:rsid w:val="00BD05EA"/>
    <w:rsid w:val="00BD72E2"/>
    <w:rsid w:val="00C23DCF"/>
    <w:rsid w:val="00C36FAA"/>
    <w:rsid w:val="00C539BB"/>
    <w:rsid w:val="00CA55CC"/>
    <w:rsid w:val="00D0076D"/>
    <w:rsid w:val="00D62112"/>
    <w:rsid w:val="00D63871"/>
    <w:rsid w:val="00D71A08"/>
    <w:rsid w:val="00DA3555"/>
    <w:rsid w:val="00DB004C"/>
    <w:rsid w:val="00E378EE"/>
    <w:rsid w:val="00EA2E07"/>
    <w:rsid w:val="00ED7AB9"/>
    <w:rsid w:val="00EE5BBE"/>
    <w:rsid w:val="00F65492"/>
    <w:rsid w:val="00F65FCC"/>
    <w:rsid w:val="00F9187E"/>
    <w:rsid w:val="00F96697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2020-06-28T22:00:00+00:00</Publicatie_x0020_datu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E19-4E15-4A23-8C16-F721FEAC3C4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93331081-eed1-4b52-85f9-6ed5102967d8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760EF5-CD53-40AE-8B20-52518901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Ina Lenssen-Wairata</dc:creator>
  <cp:lastModifiedBy>Lenssen-Wairata, Ina (CIV)</cp:lastModifiedBy>
  <cp:revision>34</cp:revision>
  <dcterms:created xsi:type="dcterms:W3CDTF">2021-04-19T06:04:00Z</dcterms:created>
  <dcterms:modified xsi:type="dcterms:W3CDTF">2023-07-25T08:29:00Z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